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09E242" w14:textId="77777777" w:rsidR="00A060D6" w:rsidRPr="00A060D6" w:rsidRDefault="00A060D6" w:rsidP="00A060D6">
      <w:pPr>
        <w:spacing w:line="240" w:lineRule="auto"/>
        <w:contextualSpacing/>
        <w:jc w:val="right"/>
        <w:rPr>
          <w:lang w:val="pl-PL"/>
        </w:rPr>
      </w:pPr>
      <w:r w:rsidRPr="00A060D6">
        <w:rPr>
          <w:lang w:val="pl-PL"/>
        </w:rPr>
        <w:t>Załącznik Nr 5</w:t>
      </w:r>
    </w:p>
    <w:p w14:paraId="2A39BD25" w14:textId="77777777" w:rsidR="00A060D6" w:rsidRPr="00A060D6" w:rsidRDefault="00A060D6" w:rsidP="00A060D6">
      <w:pPr>
        <w:spacing w:line="240" w:lineRule="auto"/>
        <w:contextualSpacing/>
        <w:jc w:val="right"/>
        <w:rPr>
          <w:lang w:val="pl-PL"/>
        </w:rPr>
      </w:pPr>
      <w:r w:rsidRPr="00A060D6">
        <w:rPr>
          <w:lang w:val="pl-PL"/>
        </w:rPr>
        <w:t>do zapytania ofertowego</w:t>
      </w:r>
    </w:p>
    <w:p w14:paraId="0419ECA4" w14:textId="1382AC23" w:rsidR="00A060D6" w:rsidRPr="00766AFD" w:rsidRDefault="00A060D6" w:rsidP="00A060D6">
      <w:pPr>
        <w:spacing w:line="240" w:lineRule="auto"/>
        <w:contextualSpacing/>
        <w:jc w:val="right"/>
        <w:rPr>
          <w:lang w:val="pl-PL"/>
        </w:rPr>
      </w:pPr>
      <w:r w:rsidRPr="00A060D6">
        <w:rPr>
          <w:lang w:val="pl-PL"/>
        </w:rPr>
        <w:t xml:space="preserve">nr </w:t>
      </w:r>
      <w:r w:rsidR="00766AFD" w:rsidRPr="00766AFD">
        <w:rPr>
          <w:lang w:val="pl-PL"/>
        </w:rPr>
        <w:t>AOI.271.</w:t>
      </w:r>
      <w:r w:rsidR="0063545E">
        <w:rPr>
          <w:lang w:val="pl-PL"/>
        </w:rPr>
        <w:t>2</w:t>
      </w:r>
      <w:r w:rsidR="00766AFD" w:rsidRPr="00766AFD">
        <w:rPr>
          <w:lang w:val="pl-PL"/>
        </w:rPr>
        <w:t>.2026.KE</w:t>
      </w:r>
    </w:p>
    <w:p w14:paraId="52A36D25" w14:textId="77777777" w:rsidR="00A060D6" w:rsidRDefault="00A060D6" w:rsidP="00620097">
      <w:pPr>
        <w:spacing w:line="240" w:lineRule="auto"/>
        <w:contextualSpacing/>
        <w:jc w:val="center"/>
        <w:rPr>
          <w:b/>
          <w:bCs/>
          <w:lang w:val="pl-PL"/>
        </w:rPr>
      </w:pPr>
    </w:p>
    <w:p w14:paraId="11D16947" w14:textId="163F66A9" w:rsidR="00620097" w:rsidRPr="00C14D8A" w:rsidRDefault="00620097" w:rsidP="00620097">
      <w:pPr>
        <w:spacing w:line="240" w:lineRule="auto"/>
        <w:contextualSpacing/>
        <w:jc w:val="center"/>
        <w:rPr>
          <w:b/>
          <w:bCs/>
          <w:sz w:val="24"/>
          <w:szCs w:val="24"/>
          <w:lang w:val="pl-PL"/>
        </w:rPr>
      </w:pPr>
      <w:r w:rsidRPr="00C14D8A">
        <w:rPr>
          <w:b/>
          <w:bCs/>
          <w:sz w:val="24"/>
          <w:szCs w:val="24"/>
          <w:lang w:val="pl-PL"/>
        </w:rPr>
        <w:t xml:space="preserve">UMOWA – </w:t>
      </w:r>
      <w:r w:rsidR="00C14D8A" w:rsidRPr="00C14D8A">
        <w:rPr>
          <w:b/>
          <w:bCs/>
          <w:sz w:val="24"/>
          <w:szCs w:val="24"/>
          <w:lang w:val="pl-PL"/>
        </w:rPr>
        <w:t>USŁUGI I OPROGRAMOWANIE CYBERBEZPIECZEŃSTWA W URZĘDZIE GMINY OROŃSKO</w:t>
      </w:r>
    </w:p>
    <w:p w14:paraId="57F939E9" w14:textId="7E4211CF" w:rsidR="00620097" w:rsidRPr="00C14D8A" w:rsidRDefault="00620097" w:rsidP="00620097">
      <w:pPr>
        <w:spacing w:line="240" w:lineRule="auto"/>
        <w:contextualSpacing/>
        <w:jc w:val="center"/>
        <w:rPr>
          <w:b/>
          <w:bCs/>
          <w:sz w:val="24"/>
          <w:szCs w:val="24"/>
          <w:lang w:val="pl-PL"/>
        </w:rPr>
      </w:pPr>
    </w:p>
    <w:p w14:paraId="0F2F846D" w14:textId="77777777" w:rsidR="00620097" w:rsidRPr="00620097" w:rsidRDefault="00620097" w:rsidP="00620097">
      <w:pPr>
        <w:spacing w:line="240" w:lineRule="auto"/>
        <w:contextualSpacing/>
        <w:rPr>
          <w:lang w:val="pl-PL"/>
        </w:rPr>
      </w:pPr>
      <w:r w:rsidRPr="00620097">
        <w:rPr>
          <w:lang w:val="pl-PL"/>
        </w:rPr>
        <w:t>zwaną dalej „</w:t>
      </w:r>
      <w:r w:rsidRPr="00620097">
        <w:rPr>
          <w:b/>
          <w:bCs/>
          <w:lang w:val="pl-PL"/>
        </w:rPr>
        <w:t>Umową</w:t>
      </w:r>
      <w:r w:rsidRPr="00620097">
        <w:rPr>
          <w:lang w:val="pl-PL"/>
        </w:rPr>
        <w:t>”,</w:t>
      </w:r>
    </w:p>
    <w:p w14:paraId="2CF808D7" w14:textId="77777777" w:rsidR="00620097" w:rsidRPr="00620097" w:rsidRDefault="00620097" w:rsidP="00620097">
      <w:pPr>
        <w:spacing w:line="240" w:lineRule="auto"/>
        <w:contextualSpacing/>
        <w:rPr>
          <w:lang w:val="pl-PL"/>
        </w:rPr>
      </w:pPr>
      <w:r w:rsidRPr="00620097">
        <w:rPr>
          <w:lang w:val="pl-PL"/>
        </w:rPr>
        <w:t xml:space="preserve">zawarta w Orońsku, w dniu ………………… roku pomiędzy: </w:t>
      </w:r>
    </w:p>
    <w:p w14:paraId="4277DF45" w14:textId="77777777" w:rsidR="00620097" w:rsidRPr="00620097" w:rsidRDefault="00620097" w:rsidP="00620097">
      <w:pPr>
        <w:spacing w:line="240" w:lineRule="auto"/>
        <w:contextualSpacing/>
        <w:rPr>
          <w:lang w:val="pl-PL"/>
        </w:rPr>
      </w:pPr>
      <w:r w:rsidRPr="00620097">
        <w:rPr>
          <w:lang w:val="pl-PL"/>
        </w:rPr>
        <w:t xml:space="preserve">Nazwa: </w:t>
      </w:r>
      <w:r w:rsidRPr="00620097">
        <w:rPr>
          <w:b/>
          <w:bCs/>
          <w:lang w:val="pl-PL"/>
        </w:rPr>
        <w:t>Gmina Orońsko</w:t>
      </w:r>
    </w:p>
    <w:p w14:paraId="0BBD38A1" w14:textId="77777777" w:rsidR="00620097" w:rsidRPr="00620097" w:rsidRDefault="00620097" w:rsidP="00620097">
      <w:pPr>
        <w:spacing w:line="240" w:lineRule="auto"/>
        <w:contextualSpacing/>
        <w:rPr>
          <w:lang w:val="pl-PL"/>
        </w:rPr>
      </w:pPr>
      <w:r w:rsidRPr="00620097">
        <w:rPr>
          <w:lang w:val="pl-PL"/>
        </w:rPr>
        <w:t xml:space="preserve">Adres: </w:t>
      </w:r>
      <w:r w:rsidRPr="00620097">
        <w:rPr>
          <w:b/>
          <w:bCs/>
          <w:lang w:val="pl-PL"/>
        </w:rPr>
        <w:t>ul. Szkolna 8, 26-505 Orońsko</w:t>
      </w:r>
    </w:p>
    <w:p w14:paraId="753234CD" w14:textId="77777777" w:rsidR="00620097" w:rsidRPr="00620097" w:rsidRDefault="00620097" w:rsidP="00620097">
      <w:pPr>
        <w:spacing w:line="240" w:lineRule="auto"/>
        <w:contextualSpacing/>
        <w:rPr>
          <w:lang w:val="pl-PL"/>
        </w:rPr>
      </w:pPr>
      <w:r w:rsidRPr="00620097">
        <w:rPr>
          <w:lang w:val="pl-PL"/>
        </w:rPr>
        <w:t xml:space="preserve">NIP: </w:t>
      </w:r>
      <w:r w:rsidRPr="00620097">
        <w:rPr>
          <w:b/>
          <w:bCs/>
          <w:lang w:val="pl-PL"/>
        </w:rPr>
        <w:t>799-19-22-134</w:t>
      </w:r>
    </w:p>
    <w:p w14:paraId="2220A525" w14:textId="77777777" w:rsidR="00620097" w:rsidRPr="00620097" w:rsidRDefault="00620097" w:rsidP="00620097">
      <w:pPr>
        <w:spacing w:line="240" w:lineRule="auto"/>
        <w:contextualSpacing/>
        <w:rPr>
          <w:lang w:val="pl-PL"/>
        </w:rPr>
      </w:pPr>
      <w:r w:rsidRPr="00620097">
        <w:rPr>
          <w:lang w:val="pl-PL"/>
        </w:rPr>
        <w:t xml:space="preserve">REGON: </w:t>
      </w:r>
      <w:r w:rsidRPr="00620097">
        <w:rPr>
          <w:b/>
          <w:bCs/>
          <w:lang w:val="pl-PL"/>
        </w:rPr>
        <w:t>670223860</w:t>
      </w:r>
    </w:p>
    <w:p w14:paraId="596C3BE8" w14:textId="77777777" w:rsidR="00620097" w:rsidRPr="00620097" w:rsidRDefault="00620097" w:rsidP="00620097">
      <w:pPr>
        <w:spacing w:line="240" w:lineRule="auto"/>
        <w:contextualSpacing/>
        <w:rPr>
          <w:lang w:val="pl-PL"/>
        </w:rPr>
      </w:pPr>
      <w:r w:rsidRPr="00620097">
        <w:rPr>
          <w:lang w:val="pl-PL"/>
        </w:rPr>
        <w:t xml:space="preserve">reprezentowaną przez Wójta Gminy Orońsko – </w:t>
      </w:r>
      <w:r w:rsidRPr="00620097">
        <w:rPr>
          <w:b/>
          <w:bCs/>
          <w:lang w:val="pl-PL"/>
        </w:rPr>
        <w:t>Sylwestra Różyckiego</w:t>
      </w:r>
    </w:p>
    <w:p w14:paraId="2843075A" w14:textId="77777777" w:rsidR="00620097" w:rsidRPr="00620097" w:rsidRDefault="00620097" w:rsidP="00620097">
      <w:pPr>
        <w:spacing w:line="240" w:lineRule="auto"/>
        <w:contextualSpacing/>
        <w:rPr>
          <w:lang w:val="pl-PL"/>
        </w:rPr>
      </w:pPr>
      <w:r w:rsidRPr="00620097">
        <w:rPr>
          <w:lang w:val="pl-PL"/>
        </w:rPr>
        <w:t xml:space="preserve">przy kontrasygnacie Skarbnika Gminy – </w:t>
      </w:r>
      <w:r w:rsidRPr="00620097">
        <w:rPr>
          <w:b/>
          <w:bCs/>
          <w:lang w:val="pl-PL"/>
        </w:rPr>
        <w:t>Diany Czubak</w:t>
      </w:r>
    </w:p>
    <w:p w14:paraId="2E7DD9E5" w14:textId="77777777" w:rsidR="00620097" w:rsidRPr="00620097" w:rsidRDefault="00620097" w:rsidP="00620097">
      <w:pPr>
        <w:spacing w:line="240" w:lineRule="auto"/>
        <w:contextualSpacing/>
        <w:rPr>
          <w:lang w:val="pl-PL"/>
        </w:rPr>
      </w:pPr>
      <w:r w:rsidRPr="00620097">
        <w:rPr>
          <w:lang w:val="pl-PL"/>
        </w:rPr>
        <w:t>zwaną w dalszej części Umowy także „Zamawiającym”</w:t>
      </w:r>
    </w:p>
    <w:p w14:paraId="2D1CE3A2" w14:textId="77777777" w:rsidR="00620097" w:rsidRPr="00620097" w:rsidRDefault="00620097" w:rsidP="00620097">
      <w:pPr>
        <w:spacing w:line="240" w:lineRule="auto"/>
        <w:contextualSpacing/>
        <w:rPr>
          <w:lang w:val="pl-PL"/>
        </w:rPr>
      </w:pPr>
      <w:r w:rsidRPr="00620097">
        <w:rPr>
          <w:lang w:val="pl-PL"/>
        </w:rPr>
        <w:t>a</w:t>
      </w:r>
    </w:p>
    <w:p w14:paraId="48559598" w14:textId="77777777" w:rsidR="00620097" w:rsidRPr="00620097" w:rsidRDefault="00620097" w:rsidP="00620097">
      <w:pPr>
        <w:spacing w:line="240" w:lineRule="auto"/>
        <w:contextualSpacing/>
        <w:rPr>
          <w:lang w:val="pl-PL"/>
        </w:rPr>
      </w:pPr>
      <w:r w:rsidRPr="00620097">
        <w:rPr>
          <w:lang w:val="pl-PL"/>
        </w:rPr>
        <w:t>Nazwa: ………………………….</w:t>
      </w:r>
    </w:p>
    <w:p w14:paraId="1658B699" w14:textId="77777777" w:rsidR="00620097" w:rsidRPr="00620097" w:rsidRDefault="00620097" w:rsidP="00620097">
      <w:pPr>
        <w:spacing w:line="240" w:lineRule="auto"/>
        <w:contextualSpacing/>
        <w:rPr>
          <w:lang w:val="pl-PL"/>
        </w:rPr>
      </w:pPr>
      <w:r w:rsidRPr="00620097">
        <w:rPr>
          <w:lang w:val="pl-PL"/>
        </w:rPr>
        <w:t>Adres: …………………………………….</w:t>
      </w:r>
    </w:p>
    <w:p w14:paraId="6461BEE8" w14:textId="77777777" w:rsidR="00620097" w:rsidRPr="00620097" w:rsidRDefault="00620097" w:rsidP="00620097">
      <w:pPr>
        <w:spacing w:line="240" w:lineRule="auto"/>
        <w:contextualSpacing/>
        <w:rPr>
          <w:lang w:val="pl-PL"/>
        </w:rPr>
      </w:pPr>
      <w:r w:rsidRPr="00620097">
        <w:rPr>
          <w:lang w:val="pl-PL"/>
        </w:rPr>
        <w:t>NIP: ………………………………</w:t>
      </w:r>
    </w:p>
    <w:p w14:paraId="14E5B462" w14:textId="77777777" w:rsidR="00620097" w:rsidRPr="00620097" w:rsidRDefault="00620097" w:rsidP="00620097">
      <w:pPr>
        <w:spacing w:line="240" w:lineRule="auto"/>
        <w:contextualSpacing/>
        <w:rPr>
          <w:lang w:val="pl-PL"/>
        </w:rPr>
      </w:pPr>
      <w:r w:rsidRPr="00620097">
        <w:rPr>
          <w:lang w:val="pl-PL"/>
        </w:rPr>
        <w:t>REGON: …………………………………..</w:t>
      </w:r>
    </w:p>
    <w:p w14:paraId="4B45CEDF" w14:textId="77777777" w:rsidR="00620097" w:rsidRPr="00620097" w:rsidRDefault="00620097" w:rsidP="00620097">
      <w:pPr>
        <w:spacing w:line="240" w:lineRule="auto"/>
        <w:contextualSpacing/>
        <w:rPr>
          <w:lang w:val="pl-PL"/>
        </w:rPr>
      </w:pPr>
      <w:r w:rsidRPr="00620097">
        <w:rPr>
          <w:lang w:val="pl-PL"/>
        </w:rPr>
        <w:t>reprezentowaną przez ………………………………………………………..</w:t>
      </w:r>
    </w:p>
    <w:p w14:paraId="501E0E7D" w14:textId="77777777" w:rsidR="00620097" w:rsidRPr="00620097" w:rsidRDefault="00620097" w:rsidP="00620097">
      <w:pPr>
        <w:spacing w:line="240" w:lineRule="auto"/>
        <w:contextualSpacing/>
        <w:rPr>
          <w:lang w:val="pl-PL"/>
        </w:rPr>
      </w:pPr>
      <w:r w:rsidRPr="00620097">
        <w:rPr>
          <w:lang w:val="pl-PL"/>
        </w:rPr>
        <w:t>zwaną w dalszej części Umowy także „</w:t>
      </w:r>
      <w:r w:rsidRPr="00620097">
        <w:rPr>
          <w:b/>
          <w:bCs/>
          <w:lang w:val="pl-PL"/>
        </w:rPr>
        <w:t>Wykonawcą</w:t>
      </w:r>
      <w:r w:rsidRPr="00620097">
        <w:rPr>
          <w:lang w:val="pl-PL"/>
        </w:rPr>
        <w:t>”</w:t>
      </w:r>
    </w:p>
    <w:p w14:paraId="2C1EA435" w14:textId="77777777" w:rsidR="00620097" w:rsidRPr="00620097" w:rsidRDefault="00620097" w:rsidP="00620097">
      <w:pPr>
        <w:spacing w:line="240" w:lineRule="auto"/>
        <w:contextualSpacing/>
        <w:rPr>
          <w:lang w:val="pl-PL"/>
        </w:rPr>
      </w:pPr>
      <w:r w:rsidRPr="00620097">
        <w:rPr>
          <w:lang w:val="pl-PL"/>
        </w:rPr>
        <w:t>zwanymi w dalszej części Umowy łącznie „</w:t>
      </w:r>
      <w:r w:rsidRPr="00620097">
        <w:rPr>
          <w:b/>
          <w:bCs/>
          <w:lang w:val="pl-PL"/>
        </w:rPr>
        <w:t>Stronami</w:t>
      </w:r>
      <w:r w:rsidRPr="00620097">
        <w:rPr>
          <w:lang w:val="pl-PL"/>
        </w:rPr>
        <w:t>” lub każde indywidualnie „</w:t>
      </w:r>
      <w:r w:rsidRPr="00620097">
        <w:rPr>
          <w:b/>
          <w:bCs/>
          <w:lang w:val="pl-PL"/>
        </w:rPr>
        <w:t>Stroną</w:t>
      </w:r>
      <w:r w:rsidRPr="00620097">
        <w:rPr>
          <w:lang w:val="pl-PL"/>
        </w:rPr>
        <w:t xml:space="preserve">” o następującej </w:t>
      </w:r>
    </w:p>
    <w:p w14:paraId="2E8E5414" w14:textId="77777777" w:rsidR="00620097" w:rsidRPr="00620097" w:rsidRDefault="00620097" w:rsidP="00620097">
      <w:pPr>
        <w:spacing w:line="240" w:lineRule="auto"/>
        <w:contextualSpacing/>
        <w:rPr>
          <w:lang w:val="pl-PL"/>
        </w:rPr>
      </w:pPr>
      <w:r w:rsidRPr="00620097">
        <w:rPr>
          <w:lang w:val="pl-PL"/>
        </w:rPr>
        <w:t>treści:</w:t>
      </w:r>
    </w:p>
    <w:p w14:paraId="253C6067" w14:textId="77777777" w:rsidR="00620097" w:rsidRPr="00620097" w:rsidRDefault="00620097" w:rsidP="00620097">
      <w:pPr>
        <w:spacing w:line="240" w:lineRule="auto"/>
        <w:contextualSpacing/>
        <w:jc w:val="center"/>
        <w:rPr>
          <w:b/>
          <w:bCs/>
          <w:lang w:val="pl-PL"/>
        </w:rPr>
      </w:pPr>
      <w:r w:rsidRPr="00620097">
        <w:rPr>
          <w:b/>
          <w:bCs/>
          <w:lang w:val="pl-PL"/>
        </w:rPr>
        <w:t>§1</w:t>
      </w:r>
    </w:p>
    <w:p w14:paraId="184B20CB" w14:textId="77777777" w:rsidR="00620097" w:rsidRPr="00620097" w:rsidRDefault="00620097" w:rsidP="00620097">
      <w:pPr>
        <w:spacing w:line="240" w:lineRule="auto"/>
        <w:contextualSpacing/>
        <w:jc w:val="center"/>
        <w:rPr>
          <w:b/>
          <w:bCs/>
          <w:lang w:val="pl-PL"/>
        </w:rPr>
      </w:pPr>
      <w:r w:rsidRPr="00620097">
        <w:rPr>
          <w:b/>
          <w:bCs/>
          <w:lang w:val="pl-PL"/>
        </w:rPr>
        <w:t>[Przedmiot Umowy]</w:t>
      </w:r>
    </w:p>
    <w:p w14:paraId="4B76EE0D" w14:textId="6E3E096E" w:rsidR="00620097" w:rsidRPr="00620097" w:rsidRDefault="00620097" w:rsidP="00620097">
      <w:pPr>
        <w:spacing w:line="240" w:lineRule="auto"/>
        <w:contextualSpacing/>
        <w:rPr>
          <w:lang w:val="pl-PL"/>
        </w:rPr>
      </w:pPr>
      <w:r w:rsidRPr="00620097">
        <w:rPr>
          <w:lang w:val="pl-PL"/>
        </w:rPr>
        <w:t xml:space="preserve">1. Na podstawie niniejszej Umowy Zamawiający zleca, zaś Wykonawca przyjmuje do wykonania </w:t>
      </w:r>
      <w:r>
        <w:rPr>
          <w:lang w:val="pl-PL"/>
        </w:rPr>
        <w:t>usługę/dostawę</w:t>
      </w:r>
      <w:r w:rsidRPr="00620097">
        <w:rPr>
          <w:lang w:val="pl-PL"/>
        </w:rPr>
        <w:t xml:space="preserve"> (dalej: „dostawa”</w:t>
      </w:r>
      <w:r>
        <w:rPr>
          <w:lang w:val="pl-PL"/>
        </w:rPr>
        <w:t xml:space="preserve"> lub „usługa”</w:t>
      </w:r>
      <w:r w:rsidRPr="00620097">
        <w:rPr>
          <w:lang w:val="pl-PL"/>
        </w:rPr>
        <w:t>) polegające na:</w:t>
      </w:r>
    </w:p>
    <w:p w14:paraId="4D315A34" w14:textId="77777777" w:rsidR="00620097" w:rsidRPr="00620097" w:rsidRDefault="00620097" w:rsidP="00620097">
      <w:pPr>
        <w:spacing w:line="240" w:lineRule="auto"/>
        <w:contextualSpacing/>
        <w:rPr>
          <w:lang w:val="pl-PL"/>
        </w:rPr>
      </w:pPr>
      <w:r w:rsidRPr="00620097">
        <w:rPr>
          <w:lang w:val="pl-PL"/>
        </w:rPr>
        <w:t xml:space="preserve">1) Zakup i dostawa wraz z instalacją urządzenia typu Firewall wraz z 12 miesięcznym wsparciem producenta </w:t>
      </w:r>
    </w:p>
    <w:p w14:paraId="795E6842" w14:textId="4129381F" w:rsidR="00620097" w:rsidRPr="00620097" w:rsidRDefault="00620097" w:rsidP="00620097">
      <w:pPr>
        <w:spacing w:line="240" w:lineRule="auto"/>
        <w:contextualSpacing/>
        <w:rPr>
          <w:lang w:val="pl-PL"/>
        </w:rPr>
      </w:pPr>
      <w:r>
        <w:rPr>
          <w:lang w:val="pl-PL"/>
        </w:rPr>
        <w:t>2)</w:t>
      </w:r>
      <w:r w:rsidRPr="00620097">
        <w:rPr>
          <w:lang w:val="pl-PL"/>
        </w:rPr>
        <w:t xml:space="preserve"> Dostaw</w:t>
      </w:r>
      <w:r>
        <w:rPr>
          <w:lang w:val="pl-PL"/>
        </w:rPr>
        <w:t>ie</w:t>
      </w:r>
      <w:r w:rsidRPr="00620097">
        <w:rPr>
          <w:lang w:val="pl-PL"/>
        </w:rPr>
        <w:t xml:space="preserve"> licencji na system operacyjny klasy serwerowej przeznaczony do instalacji na serwerach fizycznych Zamawiającego oraz do pracy w środowisku wirtualizacji, wraz z licencjami dostępowymi (CAL) </w:t>
      </w:r>
    </w:p>
    <w:p w14:paraId="35D2B758" w14:textId="2AC5B0FF" w:rsidR="00620097" w:rsidRPr="00620097" w:rsidRDefault="00620097" w:rsidP="00620097">
      <w:pPr>
        <w:spacing w:line="240" w:lineRule="auto"/>
        <w:contextualSpacing/>
        <w:rPr>
          <w:lang w:val="pl-PL"/>
        </w:rPr>
      </w:pPr>
      <w:r>
        <w:rPr>
          <w:lang w:val="pl-PL"/>
        </w:rPr>
        <w:t xml:space="preserve">3) </w:t>
      </w:r>
      <w:r w:rsidRPr="00620097">
        <w:rPr>
          <w:lang w:val="pl-PL"/>
        </w:rPr>
        <w:t>Dostaw</w:t>
      </w:r>
      <w:r>
        <w:rPr>
          <w:lang w:val="pl-PL"/>
        </w:rPr>
        <w:t>ie</w:t>
      </w:r>
      <w:r w:rsidRPr="00620097">
        <w:rPr>
          <w:lang w:val="pl-PL"/>
        </w:rPr>
        <w:t>, instalacj</w:t>
      </w:r>
      <w:r>
        <w:rPr>
          <w:lang w:val="pl-PL"/>
        </w:rPr>
        <w:t>i</w:t>
      </w:r>
      <w:r w:rsidRPr="00620097">
        <w:rPr>
          <w:lang w:val="pl-PL"/>
        </w:rPr>
        <w:t xml:space="preserve"> i konfiguracj</w:t>
      </w:r>
      <w:r>
        <w:rPr>
          <w:lang w:val="pl-PL"/>
        </w:rPr>
        <w:t>i</w:t>
      </w:r>
      <w:r w:rsidRPr="00620097">
        <w:rPr>
          <w:lang w:val="pl-PL"/>
        </w:rPr>
        <w:t xml:space="preserve"> oprogramowania nadzorującego</w:t>
      </w:r>
    </w:p>
    <w:p w14:paraId="6FD07F1C" w14:textId="45440CCF" w:rsidR="00620097" w:rsidRPr="00620097" w:rsidRDefault="00620097" w:rsidP="00620097">
      <w:pPr>
        <w:spacing w:line="240" w:lineRule="auto"/>
        <w:contextualSpacing/>
        <w:rPr>
          <w:lang w:val="pl-PL"/>
        </w:rPr>
      </w:pPr>
      <w:r>
        <w:rPr>
          <w:lang w:val="pl-PL"/>
        </w:rPr>
        <w:t xml:space="preserve">4) </w:t>
      </w:r>
      <w:r w:rsidRPr="00620097">
        <w:rPr>
          <w:lang w:val="pl-PL"/>
        </w:rPr>
        <w:t>Dostaw</w:t>
      </w:r>
      <w:r>
        <w:rPr>
          <w:lang w:val="pl-PL"/>
        </w:rPr>
        <w:t>ie</w:t>
      </w:r>
      <w:r w:rsidRPr="00620097">
        <w:rPr>
          <w:lang w:val="pl-PL"/>
        </w:rPr>
        <w:t xml:space="preserve"> licencji na oprogramowanie antywirusowe </w:t>
      </w:r>
    </w:p>
    <w:p w14:paraId="2CA954B4" w14:textId="192E9099" w:rsidR="00620097" w:rsidRPr="00620097" w:rsidRDefault="00620097" w:rsidP="00620097">
      <w:pPr>
        <w:spacing w:line="240" w:lineRule="auto"/>
        <w:contextualSpacing/>
        <w:rPr>
          <w:lang w:val="pl-PL"/>
        </w:rPr>
      </w:pPr>
      <w:r>
        <w:rPr>
          <w:lang w:val="pl-PL"/>
        </w:rPr>
        <w:t xml:space="preserve">5) </w:t>
      </w:r>
      <w:r w:rsidRPr="00620097">
        <w:rPr>
          <w:lang w:val="pl-PL"/>
        </w:rPr>
        <w:t>Dostaw</w:t>
      </w:r>
      <w:r>
        <w:rPr>
          <w:lang w:val="pl-PL"/>
        </w:rPr>
        <w:t>ie,</w:t>
      </w:r>
      <w:r w:rsidRPr="00620097">
        <w:rPr>
          <w:lang w:val="pl-PL"/>
        </w:rPr>
        <w:t xml:space="preserve"> instalacj</w:t>
      </w:r>
      <w:r>
        <w:rPr>
          <w:lang w:val="pl-PL"/>
        </w:rPr>
        <w:t>i</w:t>
      </w:r>
      <w:r w:rsidRPr="00620097">
        <w:rPr>
          <w:lang w:val="pl-PL"/>
        </w:rPr>
        <w:t>, konfiguracj</w:t>
      </w:r>
      <w:r>
        <w:rPr>
          <w:lang w:val="pl-PL"/>
        </w:rPr>
        <w:t>i</w:t>
      </w:r>
      <w:r w:rsidRPr="00620097">
        <w:rPr>
          <w:lang w:val="pl-PL"/>
        </w:rPr>
        <w:t xml:space="preserve"> oraz uruchomieni</w:t>
      </w:r>
      <w:r>
        <w:rPr>
          <w:lang w:val="pl-PL"/>
        </w:rPr>
        <w:t>u</w:t>
      </w:r>
      <w:r w:rsidRPr="00620097">
        <w:rPr>
          <w:lang w:val="pl-PL"/>
        </w:rPr>
        <w:t xml:space="preserve"> systemu SIEM (Security Information and Event Management) — licencja open source, w ilości 1 sztuki, wraz ze szkoleniem personelu </w:t>
      </w:r>
    </w:p>
    <w:p w14:paraId="0DB156FF" w14:textId="77777777" w:rsidR="00620097" w:rsidRDefault="00620097" w:rsidP="00620097">
      <w:pPr>
        <w:spacing w:line="240" w:lineRule="auto"/>
        <w:contextualSpacing/>
        <w:rPr>
          <w:lang w:val="pl-PL"/>
        </w:rPr>
      </w:pPr>
      <w:r>
        <w:rPr>
          <w:lang w:val="pl-PL"/>
        </w:rPr>
        <w:t>6)</w:t>
      </w:r>
      <w:r w:rsidRPr="00620097">
        <w:rPr>
          <w:lang w:val="pl-PL"/>
        </w:rPr>
        <w:t xml:space="preserve"> Dostaw</w:t>
      </w:r>
      <w:r>
        <w:rPr>
          <w:lang w:val="pl-PL"/>
        </w:rPr>
        <w:t>ie</w:t>
      </w:r>
      <w:r w:rsidRPr="00620097">
        <w:rPr>
          <w:lang w:val="pl-PL"/>
        </w:rPr>
        <w:t>, instalacj</w:t>
      </w:r>
      <w:r>
        <w:rPr>
          <w:lang w:val="pl-PL"/>
        </w:rPr>
        <w:t xml:space="preserve">i, </w:t>
      </w:r>
      <w:r w:rsidRPr="00620097">
        <w:rPr>
          <w:lang w:val="pl-PL"/>
        </w:rPr>
        <w:t>konfiguracji oraz uruchomieni</w:t>
      </w:r>
      <w:r>
        <w:rPr>
          <w:lang w:val="pl-PL"/>
        </w:rPr>
        <w:t>u</w:t>
      </w:r>
      <w:r w:rsidRPr="00620097">
        <w:rPr>
          <w:lang w:val="pl-PL"/>
        </w:rPr>
        <w:t xml:space="preserve"> systemu do monitorowania infrastruktury IT (licencja open source), w ilości 1 sztuki, wraz ze szkoleniem personelu oraz zapewnieniem wsparcia technicznego i serwisowego.</w:t>
      </w:r>
    </w:p>
    <w:p w14:paraId="63BE7E6B" w14:textId="77777777" w:rsidR="00620097" w:rsidRDefault="00620097" w:rsidP="00620097">
      <w:pPr>
        <w:spacing w:line="240" w:lineRule="auto"/>
        <w:contextualSpacing/>
        <w:rPr>
          <w:lang w:val="pl-PL"/>
        </w:rPr>
      </w:pPr>
    </w:p>
    <w:p w14:paraId="64F616AD" w14:textId="2806A9EA" w:rsidR="00620097" w:rsidRPr="00620097" w:rsidRDefault="00620097" w:rsidP="00620097">
      <w:pPr>
        <w:spacing w:line="240" w:lineRule="auto"/>
        <w:contextualSpacing/>
        <w:rPr>
          <w:lang w:val="pl-PL"/>
        </w:rPr>
      </w:pPr>
      <w:r>
        <w:rPr>
          <w:lang w:val="pl-PL"/>
        </w:rPr>
        <w:t>Zgodnie z Opisem Przedmiotu Zamówienia</w:t>
      </w:r>
      <w:r w:rsidRPr="00620097">
        <w:rPr>
          <w:lang w:val="pl-PL"/>
        </w:rPr>
        <w:t xml:space="preserve"> (dalej: ,,OPZ’’), stanowiącym załącznik nr 1 do Umowy.</w:t>
      </w:r>
    </w:p>
    <w:p w14:paraId="4FD0DE3D" w14:textId="77777777" w:rsidR="00620097" w:rsidRPr="00620097" w:rsidRDefault="00620097" w:rsidP="00620097">
      <w:pPr>
        <w:spacing w:line="240" w:lineRule="auto"/>
        <w:contextualSpacing/>
        <w:jc w:val="center"/>
        <w:rPr>
          <w:b/>
          <w:bCs/>
          <w:lang w:val="pl-PL"/>
        </w:rPr>
      </w:pPr>
      <w:r w:rsidRPr="00620097">
        <w:rPr>
          <w:b/>
          <w:bCs/>
          <w:lang w:val="pl-PL"/>
        </w:rPr>
        <w:t>§2</w:t>
      </w:r>
    </w:p>
    <w:p w14:paraId="1AEA9983" w14:textId="77777777" w:rsidR="00620097" w:rsidRPr="00620097" w:rsidRDefault="00620097" w:rsidP="00620097">
      <w:pPr>
        <w:spacing w:line="240" w:lineRule="auto"/>
        <w:contextualSpacing/>
        <w:jc w:val="center"/>
        <w:rPr>
          <w:b/>
          <w:bCs/>
          <w:lang w:val="pl-PL"/>
        </w:rPr>
      </w:pPr>
      <w:r w:rsidRPr="00620097">
        <w:rPr>
          <w:b/>
          <w:bCs/>
          <w:lang w:val="pl-PL"/>
        </w:rPr>
        <w:t>[Obowiązki Wykonawcy]</w:t>
      </w:r>
    </w:p>
    <w:p w14:paraId="350FF7C7" w14:textId="77777777" w:rsidR="00620097" w:rsidRPr="00620097" w:rsidRDefault="00620097" w:rsidP="00620097">
      <w:pPr>
        <w:spacing w:line="240" w:lineRule="auto"/>
        <w:contextualSpacing/>
        <w:rPr>
          <w:lang w:val="pl-PL"/>
        </w:rPr>
      </w:pPr>
      <w:r w:rsidRPr="00620097">
        <w:rPr>
          <w:lang w:val="pl-PL"/>
        </w:rPr>
        <w:t>Mając na uwadze zakres prac Wykonawcy, Wykonawca zobowiązuje się w szczególności do:</w:t>
      </w:r>
    </w:p>
    <w:p w14:paraId="40A1682E" w14:textId="77777777" w:rsidR="00620097" w:rsidRPr="00620097" w:rsidRDefault="00620097" w:rsidP="00620097">
      <w:pPr>
        <w:spacing w:line="240" w:lineRule="auto"/>
        <w:contextualSpacing/>
        <w:rPr>
          <w:lang w:val="pl-PL"/>
        </w:rPr>
      </w:pPr>
      <w:r w:rsidRPr="00620097">
        <w:rPr>
          <w:lang w:val="pl-PL"/>
        </w:rPr>
        <w:lastRenderedPageBreak/>
        <w:t xml:space="preserve">1) wykonania Umowy z należytą starannością, z uwzględnieniem zawodowego </w:t>
      </w:r>
    </w:p>
    <w:p w14:paraId="0B269337" w14:textId="77777777" w:rsidR="00620097" w:rsidRPr="00620097" w:rsidRDefault="00620097" w:rsidP="00620097">
      <w:pPr>
        <w:spacing w:line="240" w:lineRule="auto"/>
        <w:contextualSpacing/>
        <w:rPr>
          <w:lang w:val="pl-PL"/>
        </w:rPr>
      </w:pPr>
      <w:r w:rsidRPr="00620097">
        <w:rPr>
          <w:lang w:val="pl-PL"/>
        </w:rPr>
        <w:t>i profesjonalnego charakteru prowadzonej przez Zleceniobiorcę działalności;</w:t>
      </w:r>
    </w:p>
    <w:p w14:paraId="61EA6B09" w14:textId="77777777" w:rsidR="00620097" w:rsidRPr="00620097" w:rsidRDefault="00620097" w:rsidP="00620097">
      <w:pPr>
        <w:spacing w:line="240" w:lineRule="auto"/>
        <w:contextualSpacing/>
        <w:rPr>
          <w:lang w:val="pl-PL"/>
        </w:rPr>
      </w:pPr>
      <w:r w:rsidRPr="00620097">
        <w:rPr>
          <w:lang w:val="pl-PL"/>
        </w:rPr>
        <w:t xml:space="preserve">2) zapewnienia właściwego nadzoru i koordynacji działań związanych z realizacją Umowy </w:t>
      </w:r>
    </w:p>
    <w:p w14:paraId="7919321A" w14:textId="77777777" w:rsidR="00620097" w:rsidRPr="00620097" w:rsidRDefault="00620097" w:rsidP="00620097">
      <w:pPr>
        <w:spacing w:line="240" w:lineRule="auto"/>
        <w:contextualSpacing/>
        <w:rPr>
          <w:lang w:val="pl-PL"/>
        </w:rPr>
      </w:pPr>
      <w:r w:rsidRPr="00620097">
        <w:rPr>
          <w:lang w:val="pl-PL"/>
        </w:rPr>
        <w:t>w celu osiągnięcia wymaganej jakości oraz terminowości prac realizowanych w jej ramach;</w:t>
      </w:r>
    </w:p>
    <w:p w14:paraId="01F8C711" w14:textId="77777777" w:rsidR="00620097" w:rsidRDefault="00620097" w:rsidP="00620097">
      <w:pPr>
        <w:spacing w:line="240" w:lineRule="auto"/>
        <w:contextualSpacing/>
        <w:jc w:val="center"/>
        <w:rPr>
          <w:b/>
          <w:bCs/>
          <w:lang w:val="pl-PL"/>
        </w:rPr>
      </w:pPr>
    </w:p>
    <w:p w14:paraId="63FB3252" w14:textId="77777777" w:rsidR="00620097" w:rsidRDefault="00620097" w:rsidP="00620097">
      <w:pPr>
        <w:spacing w:line="240" w:lineRule="auto"/>
        <w:contextualSpacing/>
        <w:jc w:val="center"/>
        <w:rPr>
          <w:b/>
          <w:bCs/>
          <w:lang w:val="pl-PL"/>
        </w:rPr>
      </w:pPr>
    </w:p>
    <w:p w14:paraId="56A3F69F" w14:textId="3FF98F4C" w:rsidR="00620097" w:rsidRPr="00620097" w:rsidRDefault="00620097" w:rsidP="00620097">
      <w:pPr>
        <w:spacing w:line="240" w:lineRule="auto"/>
        <w:contextualSpacing/>
        <w:jc w:val="center"/>
        <w:rPr>
          <w:b/>
          <w:bCs/>
          <w:lang w:val="pl-PL"/>
        </w:rPr>
      </w:pPr>
      <w:r w:rsidRPr="00620097">
        <w:rPr>
          <w:b/>
          <w:bCs/>
          <w:lang w:val="pl-PL"/>
        </w:rPr>
        <w:t>§3</w:t>
      </w:r>
    </w:p>
    <w:p w14:paraId="6B39103E" w14:textId="77777777" w:rsidR="00620097" w:rsidRPr="00620097" w:rsidRDefault="00620097" w:rsidP="00620097">
      <w:pPr>
        <w:spacing w:line="240" w:lineRule="auto"/>
        <w:contextualSpacing/>
        <w:jc w:val="center"/>
        <w:rPr>
          <w:b/>
          <w:bCs/>
          <w:lang w:val="pl-PL"/>
        </w:rPr>
      </w:pPr>
      <w:r w:rsidRPr="00620097">
        <w:rPr>
          <w:b/>
          <w:bCs/>
          <w:lang w:val="pl-PL"/>
        </w:rPr>
        <w:t>[Współdziałanie Zamawiającego]</w:t>
      </w:r>
    </w:p>
    <w:p w14:paraId="13C4322F" w14:textId="2EF844B6" w:rsidR="00620097" w:rsidRPr="00620097" w:rsidRDefault="00620097" w:rsidP="00620097">
      <w:pPr>
        <w:spacing w:line="240" w:lineRule="auto"/>
        <w:contextualSpacing/>
        <w:rPr>
          <w:lang w:val="pl-PL"/>
        </w:rPr>
      </w:pPr>
      <w:r w:rsidRPr="00620097">
        <w:rPr>
          <w:lang w:val="pl-PL"/>
        </w:rPr>
        <w:t>1. Zamawiający niniejszym oświadcza, iż jest świadomy, że realizacja przedmiotu Umowy wymaga jego ścisłego współdziałania z Wykonawcą, wobec powyższego zobowiązuje się zaangażować zasoby ludzkie i organizacyjne, niezbędne dla należytego wykonania niniejszej umowy.</w:t>
      </w:r>
    </w:p>
    <w:p w14:paraId="0F4D4C29" w14:textId="51A61086" w:rsidR="00620097" w:rsidRPr="00620097" w:rsidRDefault="00620097" w:rsidP="00620097">
      <w:pPr>
        <w:spacing w:line="240" w:lineRule="auto"/>
        <w:contextualSpacing/>
        <w:rPr>
          <w:lang w:val="pl-PL"/>
        </w:rPr>
      </w:pPr>
      <w:r w:rsidRPr="00620097">
        <w:rPr>
          <w:lang w:val="pl-PL"/>
        </w:rPr>
        <w:t>2. W celu umożliwienia przeprowadzenia prac wymienionych w §1 niniejszej Umowy, Zamawiający zaznajomi Wykonawcę z obowiązującymi procedurami wewnętrznymi, systemami informatycznymi, zabezpieczeniami oraz udzieli wszelkich niezbędnych informacji.</w:t>
      </w:r>
    </w:p>
    <w:p w14:paraId="478E05A9" w14:textId="328D7854" w:rsidR="00620097" w:rsidRPr="00620097" w:rsidRDefault="00620097" w:rsidP="00620097">
      <w:pPr>
        <w:spacing w:line="240" w:lineRule="auto"/>
        <w:contextualSpacing/>
        <w:rPr>
          <w:lang w:val="pl-PL"/>
        </w:rPr>
      </w:pPr>
      <w:r w:rsidRPr="00620097">
        <w:rPr>
          <w:lang w:val="pl-PL"/>
        </w:rPr>
        <w:t>3. W celu przeprowadzania niezbędnych czynności, określonych treścią niniejszej Umowy, Zamawiający gwarantuje Wykonawcy współpracę z odpowiednimi pracownikami odpowiedzialnymi</w:t>
      </w:r>
      <w:r>
        <w:rPr>
          <w:lang w:val="pl-PL"/>
        </w:rPr>
        <w:t xml:space="preserve"> </w:t>
      </w:r>
      <w:r w:rsidRPr="00620097">
        <w:rPr>
          <w:lang w:val="pl-PL"/>
        </w:rPr>
        <w:t xml:space="preserve">za obszary objęte niniejsza Umową, w tym przekazywanie bieżących informacji na każdym etapie wykonania Umowy. </w:t>
      </w:r>
    </w:p>
    <w:p w14:paraId="58A06DCC" w14:textId="77777777" w:rsidR="00620097" w:rsidRDefault="00620097" w:rsidP="00620097">
      <w:pPr>
        <w:spacing w:line="240" w:lineRule="auto"/>
        <w:contextualSpacing/>
        <w:rPr>
          <w:lang w:val="pl-PL"/>
        </w:rPr>
      </w:pPr>
      <w:r w:rsidRPr="00620097">
        <w:rPr>
          <w:lang w:val="pl-PL"/>
        </w:rPr>
        <w:t>4. Zamawiający wyznaczy osobę lub osoby ze swojej Organizacji do kontaktu, współpracy oraz odbywania konsultacji online, w celu wykonania przedmiotu umowy opisanego w § 1 z przedstawicielami wyznaczonymi ze strony Wykonawcy, a także przekazywania wszelkich informacji związanych z wykonaniem Umowy.</w:t>
      </w:r>
    </w:p>
    <w:p w14:paraId="2023AEC7" w14:textId="1DA11848" w:rsidR="00620097" w:rsidRPr="00620097" w:rsidRDefault="00620097" w:rsidP="00620097">
      <w:pPr>
        <w:spacing w:line="240" w:lineRule="auto"/>
        <w:contextualSpacing/>
        <w:rPr>
          <w:lang w:val="pl-PL"/>
        </w:rPr>
      </w:pPr>
      <w:r w:rsidRPr="00620097">
        <w:rPr>
          <w:lang w:val="pl-PL"/>
        </w:rPr>
        <w:t>5. Dane wyznaczonych osób, o których mowa w ust. 4 wskazane są w załączniku nr 2 dołączonym do niniejszej Umowy.</w:t>
      </w:r>
    </w:p>
    <w:p w14:paraId="13F4DE17" w14:textId="77777777" w:rsidR="00620097" w:rsidRPr="00620097" w:rsidRDefault="00620097" w:rsidP="00620097">
      <w:pPr>
        <w:spacing w:line="240" w:lineRule="auto"/>
        <w:contextualSpacing/>
        <w:jc w:val="center"/>
        <w:rPr>
          <w:b/>
          <w:bCs/>
          <w:lang w:val="pl-PL"/>
        </w:rPr>
      </w:pPr>
      <w:r w:rsidRPr="00620097">
        <w:rPr>
          <w:b/>
          <w:bCs/>
          <w:lang w:val="pl-PL"/>
        </w:rPr>
        <w:t>§4</w:t>
      </w:r>
    </w:p>
    <w:p w14:paraId="33F8CB02" w14:textId="77777777" w:rsidR="00620097" w:rsidRPr="00620097" w:rsidRDefault="00620097" w:rsidP="00620097">
      <w:pPr>
        <w:spacing w:line="240" w:lineRule="auto"/>
        <w:contextualSpacing/>
        <w:jc w:val="center"/>
        <w:rPr>
          <w:b/>
          <w:bCs/>
          <w:lang w:val="pl-PL"/>
        </w:rPr>
      </w:pPr>
      <w:r w:rsidRPr="00620097">
        <w:rPr>
          <w:b/>
          <w:bCs/>
          <w:lang w:val="pl-PL"/>
        </w:rPr>
        <w:t>[Powierzenie przetwarzania danych]</w:t>
      </w:r>
    </w:p>
    <w:p w14:paraId="2625311C" w14:textId="00DAE990" w:rsidR="00620097" w:rsidRPr="00620097" w:rsidRDefault="00E6323C" w:rsidP="00620097">
      <w:pPr>
        <w:spacing w:line="240" w:lineRule="auto"/>
        <w:contextualSpacing/>
        <w:rPr>
          <w:lang w:val="pl-PL"/>
        </w:rPr>
      </w:pPr>
      <w:r>
        <w:rPr>
          <w:lang w:val="pl-PL"/>
        </w:rPr>
        <w:t>1</w:t>
      </w:r>
      <w:r w:rsidR="00620097">
        <w:rPr>
          <w:lang w:val="pl-PL"/>
        </w:rPr>
        <w:t>)</w:t>
      </w:r>
      <w:r w:rsidR="00620097" w:rsidRPr="00620097">
        <w:rPr>
          <w:lang w:val="pl-PL"/>
        </w:rPr>
        <w:t xml:space="preserve"> Dostaw</w:t>
      </w:r>
      <w:r w:rsidR="00620097">
        <w:rPr>
          <w:lang w:val="pl-PL"/>
        </w:rPr>
        <w:t>ie</w:t>
      </w:r>
      <w:r w:rsidR="00620097" w:rsidRPr="00620097">
        <w:rPr>
          <w:lang w:val="pl-PL"/>
        </w:rPr>
        <w:t xml:space="preserve"> licencji na system operacyjny klasy serwerowej przeznaczony do instalacji na serwerach fizycznych Zamawiającego oraz do pracy w środowisku wirtualizacji, wraz z licencjami dostępowymi (CAL) </w:t>
      </w:r>
    </w:p>
    <w:p w14:paraId="7BD9D230" w14:textId="38B90E2F" w:rsidR="00620097" w:rsidRPr="00620097" w:rsidRDefault="00E6323C" w:rsidP="00620097">
      <w:pPr>
        <w:spacing w:line="240" w:lineRule="auto"/>
        <w:contextualSpacing/>
        <w:rPr>
          <w:lang w:val="pl-PL"/>
        </w:rPr>
      </w:pPr>
      <w:r>
        <w:rPr>
          <w:lang w:val="pl-PL"/>
        </w:rPr>
        <w:t>2</w:t>
      </w:r>
      <w:r w:rsidR="00620097">
        <w:rPr>
          <w:lang w:val="pl-PL"/>
        </w:rPr>
        <w:t xml:space="preserve">) </w:t>
      </w:r>
      <w:r w:rsidR="00620097" w:rsidRPr="00620097">
        <w:rPr>
          <w:lang w:val="pl-PL"/>
        </w:rPr>
        <w:t>Dostaw</w:t>
      </w:r>
      <w:r w:rsidR="00620097">
        <w:rPr>
          <w:lang w:val="pl-PL"/>
        </w:rPr>
        <w:t>ie</w:t>
      </w:r>
      <w:r w:rsidR="00620097" w:rsidRPr="00620097">
        <w:rPr>
          <w:lang w:val="pl-PL"/>
        </w:rPr>
        <w:t xml:space="preserve"> licencji na oprogramowanie antywirusowe </w:t>
      </w:r>
    </w:p>
    <w:p w14:paraId="3C80BE59" w14:textId="77777777" w:rsidR="00620097" w:rsidRPr="00620097" w:rsidRDefault="00620097" w:rsidP="00620097">
      <w:pPr>
        <w:spacing w:line="240" w:lineRule="auto"/>
        <w:contextualSpacing/>
        <w:jc w:val="center"/>
        <w:rPr>
          <w:b/>
          <w:bCs/>
          <w:lang w:val="pl-PL"/>
        </w:rPr>
      </w:pPr>
      <w:r w:rsidRPr="00620097">
        <w:rPr>
          <w:b/>
          <w:bCs/>
          <w:lang w:val="pl-PL"/>
        </w:rPr>
        <w:t>§5</w:t>
      </w:r>
    </w:p>
    <w:p w14:paraId="321332BA" w14:textId="77777777" w:rsidR="00620097" w:rsidRPr="00620097" w:rsidRDefault="00620097" w:rsidP="00620097">
      <w:pPr>
        <w:spacing w:line="240" w:lineRule="auto"/>
        <w:contextualSpacing/>
        <w:jc w:val="center"/>
        <w:rPr>
          <w:b/>
          <w:bCs/>
          <w:lang w:val="pl-PL"/>
        </w:rPr>
      </w:pPr>
      <w:r w:rsidRPr="00620097">
        <w:rPr>
          <w:b/>
          <w:bCs/>
          <w:lang w:val="pl-PL"/>
        </w:rPr>
        <w:t>[Poufność]</w:t>
      </w:r>
    </w:p>
    <w:p w14:paraId="076889A6" w14:textId="79244BC0" w:rsidR="00620097" w:rsidRPr="00620097" w:rsidRDefault="00620097" w:rsidP="00620097">
      <w:pPr>
        <w:spacing w:line="240" w:lineRule="auto"/>
        <w:contextualSpacing/>
        <w:rPr>
          <w:lang w:val="pl-PL"/>
        </w:rPr>
      </w:pPr>
      <w:r w:rsidRPr="00620097">
        <w:rPr>
          <w:lang w:val="pl-PL"/>
        </w:rPr>
        <w:t>1. Wykonawca niniejszym oświadcza, iż metodologia usług, świadczonych przez niego na podstawie niniejszej Umowy, w tym również charakter podejmowanych prac, stanowi wiedzę organizacyjną o charakterze poufnym (know-how), objętą tajemnicą jego przedsiębiorstwa w rozumieniu art. 11 ust. 4 ustawy z dnia 16 kwietnia 1993 roku o zwalczaniu nieuczciwej konkurencji.</w:t>
      </w:r>
    </w:p>
    <w:p w14:paraId="5FB001CF" w14:textId="64D8667E" w:rsidR="00620097" w:rsidRDefault="00620097" w:rsidP="00620097">
      <w:pPr>
        <w:spacing w:line="240" w:lineRule="auto"/>
        <w:contextualSpacing/>
        <w:rPr>
          <w:lang w:val="pl-PL"/>
        </w:rPr>
      </w:pPr>
      <w:r w:rsidRPr="00620097">
        <w:rPr>
          <w:lang w:val="pl-PL"/>
        </w:rPr>
        <w:t>2. Wykonawca zobowiązuje się zachować w tajemnicy wszelkie informacje dotyczące przedmiotu niniejszej Umowy, sposobu jej wykonania, a także wszelkich danych dotyczących Zamawiającego</w:t>
      </w:r>
      <w:r>
        <w:rPr>
          <w:lang w:val="pl-PL"/>
        </w:rPr>
        <w:t xml:space="preserve"> </w:t>
      </w:r>
      <w:r w:rsidRPr="00620097">
        <w:rPr>
          <w:lang w:val="pl-PL"/>
        </w:rPr>
        <w:t xml:space="preserve">i prowadzonej przez niego działalności, pozyskanych podczas lub w związku z realizacją niniejszej Umowy, chyba że na takie ujawnienie Zamawiający udzieli uprzedniej zgody na piśmie. Obowiązek poufności pozostaje w mocy również po ustaniu Umowy. </w:t>
      </w:r>
    </w:p>
    <w:p w14:paraId="37165889" w14:textId="0E9AE937" w:rsidR="00620097" w:rsidRPr="00620097" w:rsidRDefault="00620097" w:rsidP="00620097">
      <w:pPr>
        <w:spacing w:line="240" w:lineRule="auto"/>
        <w:contextualSpacing/>
        <w:rPr>
          <w:lang w:val="pl-PL"/>
        </w:rPr>
      </w:pPr>
      <w:r>
        <w:rPr>
          <w:lang w:val="pl-PL"/>
        </w:rPr>
        <w:t>3. Na potwierdzenie należytego wykonania umowy zostanie zawarta umowa Poufności stanowiąca załącznik nr 5A do zapytania ofertowego.</w:t>
      </w:r>
    </w:p>
    <w:p w14:paraId="7E424B52" w14:textId="77777777" w:rsidR="00620097" w:rsidRPr="00620097" w:rsidRDefault="00620097" w:rsidP="00620097">
      <w:pPr>
        <w:spacing w:line="240" w:lineRule="auto"/>
        <w:contextualSpacing/>
        <w:jc w:val="center"/>
        <w:rPr>
          <w:b/>
          <w:bCs/>
          <w:lang w:val="pl-PL"/>
        </w:rPr>
      </w:pPr>
      <w:r w:rsidRPr="00620097">
        <w:rPr>
          <w:b/>
          <w:bCs/>
          <w:lang w:val="pl-PL"/>
        </w:rPr>
        <w:t>§6</w:t>
      </w:r>
    </w:p>
    <w:p w14:paraId="505082EC" w14:textId="77777777" w:rsidR="00620097" w:rsidRPr="00620097" w:rsidRDefault="00620097" w:rsidP="00620097">
      <w:pPr>
        <w:spacing w:line="240" w:lineRule="auto"/>
        <w:contextualSpacing/>
        <w:jc w:val="center"/>
        <w:rPr>
          <w:b/>
          <w:bCs/>
          <w:lang w:val="pl-PL"/>
        </w:rPr>
      </w:pPr>
      <w:r w:rsidRPr="00620097">
        <w:rPr>
          <w:b/>
          <w:bCs/>
          <w:lang w:val="pl-PL"/>
        </w:rPr>
        <w:t>[Wynagrodzenie]</w:t>
      </w:r>
    </w:p>
    <w:p w14:paraId="1C0FD379" w14:textId="0729A3F5" w:rsidR="00620097" w:rsidRPr="00620097" w:rsidRDefault="00620097" w:rsidP="00620097">
      <w:pPr>
        <w:spacing w:line="240" w:lineRule="auto"/>
        <w:contextualSpacing/>
        <w:rPr>
          <w:lang w:val="pl-PL"/>
        </w:rPr>
      </w:pPr>
      <w:r w:rsidRPr="00620097">
        <w:rPr>
          <w:lang w:val="pl-PL"/>
        </w:rPr>
        <w:lastRenderedPageBreak/>
        <w:t>1. Strony zgodnie postanawiają, iż wynagrodzenie Wykonawcy od Zamawiającego będzie rozliczane na podstawie realizacji zleconych usług, zgodnie z §1, w wysokości łącznej: ……………zł netto (słownie: ………………………..) powiększonej o podatek od towarów i usług (VAT), zgodnie z obowiązującymi w tym zakresie przepisami prawa, płatne na podstawie prawidłowo wystawianych</w:t>
      </w:r>
      <w:r>
        <w:rPr>
          <w:lang w:val="pl-PL"/>
        </w:rPr>
        <w:t xml:space="preserve"> </w:t>
      </w:r>
      <w:r w:rsidRPr="00620097">
        <w:rPr>
          <w:lang w:val="pl-PL"/>
        </w:rPr>
        <w:t xml:space="preserve">przez Wykonawcę faktury VAT, </w:t>
      </w:r>
    </w:p>
    <w:p w14:paraId="2E0875A7" w14:textId="466E1F88" w:rsidR="00620097" w:rsidRPr="00620097" w:rsidRDefault="00620097" w:rsidP="00620097">
      <w:pPr>
        <w:spacing w:line="240" w:lineRule="auto"/>
        <w:contextualSpacing/>
        <w:rPr>
          <w:lang w:val="pl-PL"/>
        </w:rPr>
      </w:pPr>
      <w:r w:rsidRPr="00620097">
        <w:rPr>
          <w:lang w:val="pl-PL"/>
        </w:rPr>
        <w:t xml:space="preserve">2. Strony ustalają, że płatności w ramach wynagrodzenia, o którym mowa w ust. 1 powyżej będzie realizowana w terminie 14 dni od dnia prawidłowo wystawionej faktury VAT. </w:t>
      </w:r>
    </w:p>
    <w:p w14:paraId="36079448" w14:textId="75D4FE38" w:rsidR="00620097" w:rsidRPr="00620097" w:rsidRDefault="00620097" w:rsidP="00620097">
      <w:pPr>
        <w:spacing w:line="240" w:lineRule="auto"/>
        <w:contextualSpacing/>
        <w:rPr>
          <w:lang w:val="pl-PL"/>
        </w:rPr>
      </w:pPr>
      <w:r w:rsidRPr="00620097">
        <w:rPr>
          <w:lang w:val="pl-PL"/>
        </w:rPr>
        <w:t>3. Zamawiający wyraża zgodę na wystawianie i przesyłanie faktur w formie elektronicznej. Formatem faktury w formie elektronicznej jest PDF (Portable Document Format). Faktura będzie dostarczona</w:t>
      </w:r>
      <w:r>
        <w:rPr>
          <w:lang w:val="pl-PL"/>
        </w:rPr>
        <w:t xml:space="preserve"> </w:t>
      </w:r>
      <w:r w:rsidRPr="00620097">
        <w:rPr>
          <w:lang w:val="pl-PL"/>
        </w:rPr>
        <w:t>do Zamawiającego w formie elektronicznej z adresu mailowego Wykonawcy, wskazanego w załączniku nr 2 do niniejszej Umowy.</w:t>
      </w:r>
    </w:p>
    <w:p w14:paraId="5BD06B71" w14:textId="77777777" w:rsidR="00620097" w:rsidRPr="00620097" w:rsidRDefault="00620097" w:rsidP="00620097">
      <w:pPr>
        <w:spacing w:line="240" w:lineRule="auto"/>
        <w:contextualSpacing/>
        <w:jc w:val="center"/>
        <w:rPr>
          <w:b/>
          <w:bCs/>
          <w:lang w:val="pl-PL"/>
        </w:rPr>
      </w:pPr>
      <w:r w:rsidRPr="00620097">
        <w:rPr>
          <w:b/>
          <w:bCs/>
          <w:lang w:val="pl-PL"/>
        </w:rPr>
        <w:t>§7</w:t>
      </w:r>
    </w:p>
    <w:p w14:paraId="65B6AD5C" w14:textId="77777777" w:rsidR="00620097" w:rsidRPr="00620097" w:rsidRDefault="00620097" w:rsidP="00620097">
      <w:pPr>
        <w:spacing w:line="240" w:lineRule="auto"/>
        <w:contextualSpacing/>
        <w:jc w:val="center"/>
        <w:rPr>
          <w:b/>
          <w:bCs/>
          <w:lang w:val="pl-PL"/>
        </w:rPr>
      </w:pPr>
      <w:r w:rsidRPr="00620097">
        <w:rPr>
          <w:b/>
          <w:bCs/>
          <w:lang w:val="pl-PL"/>
        </w:rPr>
        <w:t>[Czas trwania Umowy. Zakończenie Umowy]</w:t>
      </w:r>
    </w:p>
    <w:p w14:paraId="2C257E10" w14:textId="1AC2C64D" w:rsidR="00620097" w:rsidRPr="00620097" w:rsidRDefault="00620097" w:rsidP="00620097">
      <w:pPr>
        <w:spacing w:line="240" w:lineRule="auto"/>
        <w:contextualSpacing/>
        <w:rPr>
          <w:lang w:val="pl-PL"/>
        </w:rPr>
      </w:pPr>
      <w:r w:rsidRPr="00620097">
        <w:rPr>
          <w:lang w:val="pl-PL"/>
        </w:rPr>
        <w:t xml:space="preserve">1. Niniejsza umowa obowiązuje od dnia jej podpisania i </w:t>
      </w:r>
      <w:r w:rsidRPr="00251680">
        <w:rPr>
          <w:color w:val="000000" w:themeColor="text1"/>
          <w:lang w:val="pl-PL"/>
        </w:rPr>
        <w:t xml:space="preserve">obowiązuje przez </w:t>
      </w:r>
      <w:r w:rsidR="000B2213" w:rsidRPr="00251680">
        <w:rPr>
          <w:color w:val="000000" w:themeColor="text1"/>
          <w:lang w:val="pl-PL"/>
        </w:rPr>
        <w:t>12</w:t>
      </w:r>
      <w:r w:rsidRPr="00251680">
        <w:rPr>
          <w:color w:val="000000" w:themeColor="text1"/>
          <w:lang w:val="pl-PL"/>
        </w:rPr>
        <w:t xml:space="preserve"> miesiąc</w:t>
      </w:r>
      <w:r w:rsidR="000B2213" w:rsidRPr="00251680">
        <w:rPr>
          <w:color w:val="000000" w:themeColor="text1"/>
          <w:lang w:val="pl-PL"/>
        </w:rPr>
        <w:t>y</w:t>
      </w:r>
      <w:r w:rsidRPr="00251680">
        <w:rPr>
          <w:color w:val="000000" w:themeColor="text1"/>
          <w:lang w:val="pl-PL"/>
        </w:rPr>
        <w:t>.</w:t>
      </w:r>
    </w:p>
    <w:p w14:paraId="40F1D530" w14:textId="77777777" w:rsidR="00620097" w:rsidRDefault="00620097" w:rsidP="00620097">
      <w:pPr>
        <w:spacing w:line="240" w:lineRule="auto"/>
        <w:contextualSpacing/>
        <w:rPr>
          <w:lang w:val="pl-PL"/>
        </w:rPr>
      </w:pPr>
      <w:r w:rsidRPr="00620097">
        <w:rPr>
          <w:lang w:val="pl-PL"/>
        </w:rPr>
        <w:t xml:space="preserve">2. Umowa może zostać rozwiązana przed terminem jej zakończenia przez każdą ze Stron z zachowaniem 30 dniowego okresu wypowiedzenia, licząc od końca miesiąca </w:t>
      </w:r>
      <w:r>
        <w:rPr>
          <w:lang w:val="pl-PL"/>
        </w:rPr>
        <w:t>k</w:t>
      </w:r>
      <w:r w:rsidRPr="00620097">
        <w:rPr>
          <w:lang w:val="pl-PL"/>
        </w:rPr>
        <w:t>alendarzowego.</w:t>
      </w:r>
    </w:p>
    <w:p w14:paraId="7054420E" w14:textId="6F5ED766" w:rsidR="00620097" w:rsidRPr="00620097" w:rsidRDefault="00620097" w:rsidP="00620097">
      <w:pPr>
        <w:spacing w:line="240" w:lineRule="auto"/>
        <w:contextualSpacing/>
        <w:rPr>
          <w:lang w:val="pl-PL"/>
        </w:rPr>
      </w:pPr>
      <w:r w:rsidRPr="00620097">
        <w:rPr>
          <w:lang w:val="pl-PL"/>
        </w:rPr>
        <w:t>3. W razie rozwiązania Umowy z jakiejkolwiek przyczyny Zamawiający zapłaci wynagrodzenie Wykonawcy i wydatki związane z Umową do momentu zaprzestania czynności przez Wykonawcę, proporcjonalnie do poczynionych przez niego nakładów i dotychczasowej pracy. Doręczenie przez Wykonawcę faktury opiewającej na ww. koszty obejmuje zrzeczenie się przez Wykonawcę dalszych roszczeń do wynagrodzenia z tytułu niniejszej Umowy.</w:t>
      </w:r>
    </w:p>
    <w:p w14:paraId="6B76FDB5" w14:textId="77777777" w:rsidR="00620097" w:rsidRPr="00620097" w:rsidRDefault="00620097" w:rsidP="00620097">
      <w:pPr>
        <w:spacing w:line="240" w:lineRule="auto"/>
        <w:contextualSpacing/>
        <w:jc w:val="center"/>
        <w:rPr>
          <w:b/>
          <w:bCs/>
          <w:lang w:val="pl-PL"/>
        </w:rPr>
      </w:pPr>
      <w:r w:rsidRPr="00620097">
        <w:rPr>
          <w:b/>
          <w:bCs/>
          <w:lang w:val="pl-PL"/>
        </w:rPr>
        <w:t>§8</w:t>
      </w:r>
    </w:p>
    <w:p w14:paraId="4EEFF4E0" w14:textId="77777777" w:rsidR="00620097" w:rsidRPr="00620097" w:rsidRDefault="00620097" w:rsidP="00620097">
      <w:pPr>
        <w:spacing w:line="240" w:lineRule="auto"/>
        <w:contextualSpacing/>
        <w:jc w:val="center"/>
        <w:rPr>
          <w:b/>
          <w:bCs/>
          <w:lang w:val="pl-PL"/>
        </w:rPr>
      </w:pPr>
      <w:r w:rsidRPr="00620097">
        <w:rPr>
          <w:b/>
          <w:bCs/>
          <w:lang w:val="pl-PL"/>
        </w:rPr>
        <w:t>[Prawa autorskie Wykonawcy]</w:t>
      </w:r>
    </w:p>
    <w:p w14:paraId="7DE10802" w14:textId="77777777" w:rsidR="00620097" w:rsidRDefault="00620097" w:rsidP="00620097">
      <w:pPr>
        <w:spacing w:line="240" w:lineRule="auto"/>
        <w:contextualSpacing/>
        <w:rPr>
          <w:lang w:val="pl-PL"/>
        </w:rPr>
      </w:pPr>
      <w:r w:rsidRPr="00620097">
        <w:rPr>
          <w:lang w:val="pl-PL"/>
        </w:rPr>
        <w:t>1. Jeżeli w ramach świadczenia usług, o których mowa w niniejszej Umowie, Wykonawca stworzy utwór bądź utwory, w rozumieniu ustawy z dnia 4 lutego 1994 roku o prawie autorskim i prawach pokrewnych, to z chwilą ich udostępnienia udziela Zamawiającemu nieograniczone czasowo prawo, do korzystania z wytworzonego utworu bądź utworów, w zamian za wynagrodzenie określone w § 6 ust. 1 Umowy, bez prawa do odrębnego wynagrodzenia.</w:t>
      </w:r>
    </w:p>
    <w:p w14:paraId="742E02B1" w14:textId="6049831B" w:rsidR="00620097" w:rsidRPr="00620097" w:rsidRDefault="00620097" w:rsidP="00620097">
      <w:pPr>
        <w:spacing w:line="240" w:lineRule="auto"/>
        <w:contextualSpacing/>
        <w:rPr>
          <w:lang w:val="pl-PL"/>
        </w:rPr>
      </w:pPr>
      <w:r w:rsidRPr="00620097">
        <w:rPr>
          <w:lang w:val="pl-PL"/>
        </w:rPr>
        <w:t>2. Prawo do korzystania z utworu bądź utworów, o którym mowa w ust. 1 odnosi się wyłącznie do korzystania z niego na własny użytek, do prowadzenia bieżącej działalności i celu w jakim został udostępniony Zamawiającemu, w szczególności Zamawiający nie ma prawa do przenoszenia i rozpowszechniania udostępnionego utworu bądź utworów do celów komercyjnych.</w:t>
      </w:r>
    </w:p>
    <w:p w14:paraId="7FE035E3" w14:textId="7F377DB1" w:rsidR="00620097" w:rsidRPr="00620097" w:rsidRDefault="00620097" w:rsidP="00620097">
      <w:pPr>
        <w:spacing w:line="240" w:lineRule="auto"/>
        <w:contextualSpacing/>
        <w:rPr>
          <w:lang w:val="pl-PL"/>
        </w:rPr>
      </w:pPr>
      <w:r w:rsidRPr="00620097">
        <w:rPr>
          <w:lang w:val="pl-PL"/>
        </w:rPr>
        <w:t>3. Wykonawca nie przenosi na Zamawiającego majątkowych praw autorskich ze stworzonych przez siebie utworów.</w:t>
      </w:r>
    </w:p>
    <w:p w14:paraId="578034CF" w14:textId="77777777" w:rsidR="00620097" w:rsidRPr="00620097" w:rsidRDefault="00620097" w:rsidP="00620097">
      <w:pPr>
        <w:spacing w:line="240" w:lineRule="auto"/>
        <w:contextualSpacing/>
        <w:jc w:val="center"/>
        <w:rPr>
          <w:b/>
          <w:bCs/>
          <w:lang w:val="pl-PL"/>
        </w:rPr>
      </w:pPr>
      <w:r w:rsidRPr="00620097">
        <w:rPr>
          <w:b/>
          <w:bCs/>
          <w:lang w:val="pl-PL"/>
        </w:rPr>
        <w:t>§9</w:t>
      </w:r>
    </w:p>
    <w:p w14:paraId="6C76C00A" w14:textId="77777777" w:rsidR="00620097" w:rsidRPr="00620097" w:rsidRDefault="00620097" w:rsidP="00620097">
      <w:pPr>
        <w:spacing w:line="240" w:lineRule="auto"/>
        <w:contextualSpacing/>
        <w:jc w:val="center"/>
        <w:rPr>
          <w:b/>
          <w:bCs/>
          <w:lang w:val="pl-PL"/>
        </w:rPr>
      </w:pPr>
      <w:r w:rsidRPr="00620097">
        <w:rPr>
          <w:b/>
          <w:bCs/>
          <w:lang w:val="pl-PL"/>
        </w:rPr>
        <w:t>[Klauzule dodatkowe]</w:t>
      </w:r>
    </w:p>
    <w:p w14:paraId="28878640" w14:textId="0EDDFC2B" w:rsidR="00620097" w:rsidRPr="00620097" w:rsidRDefault="00620097" w:rsidP="00620097">
      <w:pPr>
        <w:spacing w:line="240" w:lineRule="auto"/>
        <w:contextualSpacing/>
        <w:rPr>
          <w:lang w:val="pl-PL"/>
        </w:rPr>
      </w:pPr>
      <w:r w:rsidRPr="00620097">
        <w:rPr>
          <w:lang w:val="pl-PL"/>
        </w:rPr>
        <w:t>1. Uznanie któregokolwiek z postanowień niniejszej Umowy za nieważne nie powoduje nieważności pozostałych jej postanowień (klauzula salwatoryjna).</w:t>
      </w:r>
    </w:p>
    <w:p w14:paraId="08B7C651" w14:textId="2E162C54" w:rsidR="00620097" w:rsidRPr="00620097" w:rsidRDefault="00620097" w:rsidP="00620097">
      <w:pPr>
        <w:spacing w:line="240" w:lineRule="auto"/>
        <w:contextualSpacing/>
        <w:rPr>
          <w:lang w:val="pl-PL"/>
        </w:rPr>
      </w:pPr>
      <w:r w:rsidRPr="00620097">
        <w:rPr>
          <w:lang w:val="pl-PL"/>
        </w:rPr>
        <w:t>2. Żadna ze Stron nie ponosi odpowiedzialności za niewykonanie lub nienależyte wykonanie zobowiązań wynikających z niniejszej Umowy, jeżeli jest ono spowodowane zjawiskami siły wyższej. Za siłę wyższą Strony uznają wszelkie okoliczności i zjawiska, których nie można było przewidzieć – przy zachowaniu należytej staranności – w chwili zawarcia Umowy ani też im zapobiec, mające charakter zewnętrzny, niezależny od woli Stron i nie są spowodowane przez żadną z nich, ani też przez żadną z osób, za które ponoszą odpowiedzialność (siła wyższa).</w:t>
      </w:r>
    </w:p>
    <w:p w14:paraId="0D3FBEC3" w14:textId="77777777" w:rsidR="00620097" w:rsidRPr="00620097" w:rsidRDefault="00620097" w:rsidP="00620097">
      <w:pPr>
        <w:spacing w:line="240" w:lineRule="auto"/>
        <w:contextualSpacing/>
        <w:jc w:val="center"/>
        <w:rPr>
          <w:b/>
          <w:bCs/>
          <w:lang w:val="pl-PL"/>
        </w:rPr>
      </w:pPr>
      <w:r w:rsidRPr="00620097">
        <w:rPr>
          <w:b/>
          <w:bCs/>
          <w:lang w:val="pl-PL"/>
        </w:rPr>
        <w:t>§10</w:t>
      </w:r>
    </w:p>
    <w:p w14:paraId="6185EE31" w14:textId="77777777" w:rsidR="00620097" w:rsidRPr="00620097" w:rsidRDefault="00620097" w:rsidP="00620097">
      <w:pPr>
        <w:spacing w:line="240" w:lineRule="auto"/>
        <w:contextualSpacing/>
        <w:jc w:val="center"/>
        <w:rPr>
          <w:b/>
          <w:bCs/>
          <w:lang w:val="pl-PL"/>
        </w:rPr>
      </w:pPr>
      <w:r w:rsidRPr="00620097">
        <w:rPr>
          <w:b/>
          <w:bCs/>
          <w:lang w:val="pl-PL"/>
        </w:rPr>
        <w:lastRenderedPageBreak/>
        <w:t>[Przepisy końcowe]</w:t>
      </w:r>
    </w:p>
    <w:p w14:paraId="6A0FC635" w14:textId="77777777" w:rsidR="00620097" w:rsidRPr="00620097" w:rsidRDefault="00620097" w:rsidP="00620097">
      <w:pPr>
        <w:spacing w:line="240" w:lineRule="auto"/>
        <w:contextualSpacing/>
        <w:rPr>
          <w:lang w:val="pl-PL"/>
        </w:rPr>
      </w:pPr>
      <w:r w:rsidRPr="00620097">
        <w:rPr>
          <w:lang w:val="pl-PL"/>
        </w:rPr>
        <w:t>1. Integralną część Umowy stanowią następujące załączniki do Umowy:</w:t>
      </w:r>
    </w:p>
    <w:p w14:paraId="7A33DB7B" w14:textId="77777777" w:rsidR="00620097" w:rsidRPr="00620097" w:rsidRDefault="00620097" w:rsidP="00620097">
      <w:pPr>
        <w:spacing w:line="240" w:lineRule="auto"/>
        <w:contextualSpacing/>
        <w:rPr>
          <w:lang w:val="pl-PL"/>
        </w:rPr>
      </w:pPr>
      <w:r w:rsidRPr="00620097">
        <w:rPr>
          <w:lang w:val="pl-PL"/>
        </w:rPr>
        <w:t xml:space="preserve">1) Załącznik nr 1 – Zapytanie ofertowe wraz z Opisem Przedmiotu Zamówienia </w:t>
      </w:r>
    </w:p>
    <w:p w14:paraId="32780408" w14:textId="77777777" w:rsidR="00620097" w:rsidRPr="00620097" w:rsidRDefault="00620097" w:rsidP="00620097">
      <w:pPr>
        <w:spacing w:line="240" w:lineRule="auto"/>
        <w:contextualSpacing/>
        <w:rPr>
          <w:lang w:val="pl-PL"/>
        </w:rPr>
      </w:pPr>
      <w:r w:rsidRPr="00620097">
        <w:rPr>
          <w:lang w:val="pl-PL"/>
        </w:rPr>
        <w:t>2) Załącznik nr 2 - Dane kontaktowe</w:t>
      </w:r>
    </w:p>
    <w:p w14:paraId="413F749B" w14:textId="77777777" w:rsidR="00620097" w:rsidRPr="00620097" w:rsidRDefault="00620097" w:rsidP="00620097">
      <w:pPr>
        <w:spacing w:line="240" w:lineRule="auto"/>
        <w:contextualSpacing/>
        <w:rPr>
          <w:lang w:val="pl-PL"/>
        </w:rPr>
      </w:pPr>
      <w:r w:rsidRPr="00620097">
        <w:rPr>
          <w:lang w:val="pl-PL"/>
        </w:rPr>
        <w:t xml:space="preserve">2. Wszelkie zmiany Umowy wymagają formy pisemnej pod rygorem nieważności. </w:t>
      </w:r>
    </w:p>
    <w:p w14:paraId="3422367C" w14:textId="1C556B4D" w:rsidR="00620097" w:rsidRPr="00620097" w:rsidRDefault="00620097" w:rsidP="00620097">
      <w:pPr>
        <w:spacing w:line="240" w:lineRule="auto"/>
        <w:contextualSpacing/>
        <w:rPr>
          <w:lang w:val="pl-PL"/>
        </w:rPr>
      </w:pPr>
      <w:r w:rsidRPr="00620097">
        <w:rPr>
          <w:lang w:val="pl-PL"/>
        </w:rPr>
        <w:t>3. Zmiana osób wyznaczonych do kontaktu i ich danych kontaktowych oraz adresów mailowych do fakturowania, które to informacje zawarte są w Załączniku nr 1, nie jest traktowana jako zmiana umowy i nie wymaga formy pisemnej, a jedynie notyfikowania takiej zmiany w jakiejkolwiek formie.</w:t>
      </w:r>
    </w:p>
    <w:p w14:paraId="344805A9" w14:textId="32C799E5" w:rsidR="00620097" w:rsidRPr="00620097" w:rsidRDefault="00620097" w:rsidP="00620097">
      <w:pPr>
        <w:spacing w:line="240" w:lineRule="auto"/>
        <w:contextualSpacing/>
        <w:rPr>
          <w:lang w:val="pl-PL"/>
        </w:rPr>
      </w:pPr>
      <w:r w:rsidRPr="00620097">
        <w:rPr>
          <w:lang w:val="pl-PL"/>
        </w:rPr>
        <w:t>4. Zamawiający po wykonaniu Umowy przez Wykonawcę, na jego prośbę, zobowiązuje się do wystawienia i przesłania drogą pocztową pisemnych referencji potwierdzających zaangażowanie, wiedzę i umiejętności pracowników Wykonawcy.</w:t>
      </w:r>
    </w:p>
    <w:p w14:paraId="3CBBBABC" w14:textId="5BF71352" w:rsidR="00620097" w:rsidRPr="00620097" w:rsidRDefault="00620097" w:rsidP="00620097">
      <w:pPr>
        <w:spacing w:line="240" w:lineRule="auto"/>
        <w:contextualSpacing/>
        <w:rPr>
          <w:lang w:val="pl-PL"/>
        </w:rPr>
      </w:pPr>
      <w:r w:rsidRPr="00620097">
        <w:rPr>
          <w:lang w:val="pl-PL"/>
        </w:rPr>
        <w:t>5. Obie strony deklarują chęć porozumienia we wszystkich kwestiach spornych. W razie niemożności dojścia do porozumienia na drodze negocjacji, wszystkie spory z tytułu Umowy rozstrzygać będzie sąd powszechny właściwy miejscowo dla Zamawiającego.</w:t>
      </w:r>
    </w:p>
    <w:p w14:paraId="1CE21068" w14:textId="30AD139F" w:rsidR="00620097" w:rsidRPr="00620097" w:rsidRDefault="00620097" w:rsidP="00620097">
      <w:pPr>
        <w:spacing w:line="240" w:lineRule="auto"/>
        <w:contextualSpacing/>
        <w:rPr>
          <w:lang w:val="pl-PL"/>
        </w:rPr>
      </w:pPr>
      <w:r w:rsidRPr="00620097">
        <w:rPr>
          <w:lang w:val="pl-PL"/>
        </w:rPr>
        <w:t>6. W sprawach nieuregulowanych Umową, zastosowanie mają przepisy ustawy z dnia 23 kwietnia 1964 r. kodeks cywilny.</w:t>
      </w:r>
    </w:p>
    <w:p w14:paraId="2E3C1FB7" w14:textId="7AD684A3" w:rsidR="00620097" w:rsidRPr="00620097" w:rsidRDefault="00620097" w:rsidP="00620097">
      <w:pPr>
        <w:spacing w:line="240" w:lineRule="auto"/>
        <w:contextualSpacing/>
        <w:rPr>
          <w:lang w:val="pl-PL"/>
        </w:rPr>
      </w:pPr>
      <w:r w:rsidRPr="00620097">
        <w:rPr>
          <w:lang w:val="pl-PL"/>
        </w:rPr>
        <w:t>7. Osoby podpisujące niniejszą Umowę w imieniu i na rzecz jej Stron oświadczają, iż są należycie umocowane do składania oświadczeń woli i zaciągania zobowiązań w ich imieniu.</w:t>
      </w:r>
    </w:p>
    <w:p w14:paraId="40534D35" w14:textId="12AB652B" w:rsidR="00620097" w:rsidRPr="00620097" w:rsidRDefault="00620097" w:rsidP="00620097">
      <w:pPr>
        <w:spacing w:line="240" w:lineRule="auto"/>
        <w:contextualSpacing/>
        <w:rPr>
          <w:lang w:val="pl-PL"/>
        </w:rPr>
      </w:pPr>
      <w:r w:rsidRPr="00620097">
        <w:rPr>
          <w:lang w:val="pl-PL"/>
        </w:rPr>
        <w:t>8. Umowa została sporządzona w dwóch jednobrzmiących egzemplarzach, po jednym dla każdej ze Stron.</w:t>
      </w:r>
    </w:p>
    <w:p w14:paraId="3EE8F5BE" w14:textId="77777777" w:rsidR="00620097" w:rsidRDefault="00620097" w:rsidP="00620097">
      <w:pPr>
        <w:spacing w:line="240" w:lineRule="auto"/>
        <w:contextualSpacing/>
        <w:rPr>
          <w:lang w:val="pl-PL"/>
        </w:rPr>
      </w:pPr>
    </w:p>
    <w:p w14:paraId="44DEBCB8" w14:textId="77777777" w:rsidR="00620097" w:rsidRDefault="00620097" w:rsidP="00620097">
      <w:pPr>
        <w:spacing w:line="240" w:lineRule="auto"/>
        <w:contextualSpacing/>
        <w:rPr>
          <w:lang w:val="pl-PL"/>
        </w:rPr>
      </w:pPr>
    </w:p>
    <w:p w14:paraId="422220F5" w14:textId="165EBAFA" w:rsidR="00974615" w:rsidRPr="00974615" w:rsidRDefault="00974615" w:rsidP="00974615">
      <w:pPr>
        <w:spacing w:line="240" w:lineRule="auto"/>
        <w:contextualSpacing/>
        <w:rPr>
          <w:lang w:val="pl-PL"/>
        </w:rPr>
      </w:pPr>
      <w:r>
        <w:rPr>
          <w:lang w:val="pl-PL"/>
        </w:rPr>
        <w:t xml:space="preserve">                 </w:t>
      </w:r>
      <w:r w:rsidRPr="00974615">
        <w:rPr>
          <w:lang w:val="pl-PL"/>
        </w:rPr>
        <w:t>Zamawiający:                                                                                           Wykonawca:</w:t>
      </w:r>
    </w:p>
    <w:p w14:paraId="32573C88" w14:textId="77777777" w:rsidR="00974615" w:rsidRPr="00974615" w:rsidRDefault="00974615" w:rsidP="00974615">
      <w:pPr>
        <w:spacing w:line="240" w:lineRule="auto"/>
        <w:contextualSpacing/>
        <w:rPr>
          <w:lang w:val="pl-PL"/>
        </w:rPr>
      </w:pPr>
    </w:p>
    <w:p w14:paraId="57BA0BF7" w14:textId="68C15D57" w:rsidR="00974615" w:rsidRPr="00974615" w:rsidRDefault="00974615" w:rsidP="00974615">
      <w:pPr>
        <w:spacing w:line="240" w:lineRule="auto"/>
        <w:contextualSpacing/>
        <w:rPr>
          <w:lang w:val="pl-PL"/>
        </w:rPr>
      </w:pPr>
      <w:r>
        <w:rPr>
          <w:lang w:val="pl-PL"/>
        </w:rPr>
        <w:t xml:space="preserve">  </w:t>
      </w:r>
      <w:r w:rsidRPr="00974615">
        <w:rPr>
          <w:lang w:val="pl-PL"/>
        </w:rPr>
        <w:t xml:space="preserve">………………………………………..                                                          </w:t>
      </w:r>
      <w:r>
        <w:rPr>
          <w:lang w:val="pl-PL"/>
        </w:rPr>
        <w:t xml:space="preserve">   </w:t>
      </w:r>
      <w:r w:rsidRPr="00974615">
        <w:rPr>
          <w:lang w:val="pl-PL"/>
        </w:rPr>
        <w:t xml:space="preserve">  ……………………………………….</w:t>
      </w:r>
    </w:p>
    <w:p w14:paraId="1769E56A" w14:textId="5D26BF53" w:rsidR="00974615" w:rsidRPr="00974615" w:rsidRDefault="00974615" w:rsidP="00974615">
      <w:pPr>
        <w:spacing w:line="240" w:lineRule="auto"/>
        <w:contextualSpacing/>
        <w:rPr>
          <w:lang w:val="pl-PL"/>
        </w:rPr>
      </w:pPr>
      <w:r w:rsidRPr="00974615">
        <w:rPr>
          <w:lang w:val="pl-PL"/>
        </w:rPr>
        <w:t xml:space="preserve">                      podpis                                                                                                  </w:t>
      </w:r>
      <w:r>
        <w:rPr>
          <w:lang w:val="pl-PL"/>
        </w:rPr>
        <w:t xml:space="preserve">      </w:t>
      </w:r>
      <w:r w:rsidRPr="00974615">
        <w:rPr>
          <w:lang w:val="pl-PL"/>
        </w:rPr>
        <w:t xml:space="preserve"> podpis                      </w:t>
      </w:r>
    </w:p>
    <w:p w14:paraId="7FC5A7E4" w14:textId="16806043" w:rsidR="00586A1E" w:rsidRPr="00620097" w:rsidRDefault="00620097" w:rsidP="00620097">
      <w:pPr>
        <w:spacing w:line="240" w:lineRule="auto"/>
        <w:contextualSpacing/>
        <w:rPr>
          <w:lang w:val="pl-PL"/>
        </w:rPr>
      </w:pPr>
      <w:r w:rsidRPr="00620097">
        <w:rPr>
          <w:lang w:val="pl-PL"/>
        </w:rPr>
        <w:t xml:space="preserve"> </w:t>
      </w:r>
    </w:p>
    <w:sectPr w:rsidR="00586A1E" w:rsidRPr="00620097" w:rsidSect="00034616">
      <w:headerReference w:type="default" r:id="rId8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2BAC79" w14:textId="77777777" w:rsidR="00D94E29" w:rsidRDefault="00D94E29" w:rsidP="00E37398">
      <w:pPr>
        <w:spacing w:after="0" w:line="240" w:lineRule="auto"/>
      </w:pPr>
      <w:r>
        <w:separator/>
      </w:r>
    </w:p>
  </w:endnote>
  <w:endnote w:type="continuationSeparator" w:id="0">
    <w:p w14:paraId="7037EC60" w14:textId="77777777" w:rsidR="00D94E29" w:rsidRDefault="00D94E29" w:rsidP="00E373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80DB21" w14:textId="77777777" w:rsidR="00D94E29" w:rsidRDefault="00D94E29" w:rsidP="00E37398">
      <w:pPr>
        <w:spacing w:after="0" w:line="240" w:lineRule="auto"/>
      </w:pPr>
      <w:r>
        <w:separator/>
      </w:r>
    </w:p>
  </w:footnote>
  <w:footnote w:type="continuationSeparator" w:id="0">
    <w:p w14:paraId="07CC14CB" w14:textId="77777777" w:rsidR="00D94E29" w:rsidRDefault="00D94E29" w:rsidP="00E373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713F63" w14:textId="77F43BAA" w:rsidR="00E37398" w:rsidRDefault="00E37398">
    <w:pPr>
      <w:pStyle w:val="Nagwek"/>
    </w:pPr>
    <w:r w:rsidRPr="00FA0236">
      <w:rPr>
        <w:rFonts w:ascii="Calibri" w:hAnsi="Calibri" w:cs="Calibri"/>
        <w:noProof/>
      </w:rPr>
      <w:drawing>
        <wp:anchor distT="0" distB="0" distL="114300" distR="114300" simplePos="0" relativeHeight="251659264" behindDoc="0" locked="0" layoutInCell="1" allowOverlap="1" wp14:anchorId="6FA1CEF5" wp14:editId="66BC96F0">
          <wp:simplePos x="0" y="0"/>
          <wp:positionH relativeFrom="column">
            <wp:posOffset>-373380</wp:posOffset>
          </wp:positionH>
          <wp:positionV relativeFrom="paragraph">
            <wp:posOffset>-327660</wp:posOffset>
          </wp:positionV>
          <wp:extent cx="6121400" cy="689610"/>
          <wp:effectExtent l="0" t="0" r="0" b="0"/>
          <wp:wrapNone/>
          <wp:docPr id="1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1400" cy="689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308245491">
    <w:abstractNumId w:val="8"/>
  </w:num>
  <w:num w:numId="2" w16cid:durableId="2137213795">
    <w:abstractNumId w:val="6"/>
  </w:num>
  <w:num w:numId="3" w16cid:durableId="1542286500">
    <w:abstractNumId w:val="5"/>
  </w:num>
  <w:num w:numId="4" w16cid:durableId="1963461934">
    <w:abstractNumId w:val="4"/>
  </w:num>
  <w:num w:numId="5" w16cid:durableId="1700428721">
    <w:abstractNumId w:val="7"/>
  </w:num>
  <w:num w:numId="6" w16cid:durableId="1989938430">
    <w:abstractNumId w:val="3"/>
  </w:num>
  <w:num w:numId="7" w16cid:durableId="1300646928">
    <w:abstractNumId w:val="2"/>
  </w:num>
  <w:num w:numId="8" w16cid:durableId="1357316668">
    <w:abstractNumId w:val="1"/>
  </w:num>
  <w:num w:numId="9" w16cid:durableId="17604414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0B2213"/>
    <w:rsid w:val="0011515A"/>
    <w:rsid w:val="001225C9"/>
    <w:rsid w:val="0015074B"/>
    <w:rsid w:val="001C0B6B"/>
    <w:rsid w:val="00251680"/>
    <w:rsid w:val="0029639D"/>
    <w:rsid w:val="002D601C"/>
    <w:rsid w:val="00326F90"/>
    <w:rsid w:val="004B3777"/>
    <w:rsid w:val="00586A1E"/>
    <w:rsid w:val="005A18A8"/>
    <w:rsid w:val="005B5487"/>
    <w:rsid w:val="00606B13"/>
    <w:rsid w:val="00620097"/>
    <w:rsid w:val="0063545E"/>
    <w:rsid w:val="00766AFD"/>
    <w:rsid w:val="009351B5"/>
    <w:rsid w:val="00966C65"/>
    <w:rsid w:val="00974615"/>
    <w:rsid w:val="00A060D6"/>
    <w:rsid w:val="00A339DA"/>
    <w:rsid w:val="00AA1D8D"/>
    <w:rsid w:val="00B355BC"/>
    <w:rsid w:val="00B47730"/>
    <w:rsid w:val="00C1298F"/>
    <w:rsid w:val="00C14D8A"/>
    <w:rsid w:val="00C566B6"/>
    <w:rsid w:val="00CB0664"/>
    <w:rsid w:val="00D94E29"/>
    <w:rsid w:val="00E37398"/>
    <w:rsid w:val="00E6323C"/>
    <w:rsid w:val="00FB7588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6AD850C"/>
  <w14:defaultImageDpi w14:val="300"/>
  <w15:docId w15:val="{A63083BA-1A84-4542-8FEB-D9A62BE222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1404</Words>
  <Characters>8429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9814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Kamil Erbel</cp:lastModifiedBy>
  <cp:revision>12</cp:revision>
  <dcterms:created xsi:type="dcterms:W3CDTF">2026-03-10T21:07:00Z</dcterms:created>
  <dcterms:modified xsi:type="dcterms:W3CDTF">2026-04-27T14:16:00Z</dcterms:modified>
  <cp:category/>
</cp:coreProperties>
</file>